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713" w:rsidRPr="00DF3757" w:rsidRDefault="00DD3713" w:rsidP="00DD371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bookmarkStart w:id="0" w:name="_GoBack"/>
      <w:bookmarkEnd w:id="0"/>
      <w:r w:rsidRPr="00DF3757">
        <w:rPr>
          <w:rFonts w:ascii="Arial" w:eastAsia="Calibri" w:hAnsi="Arial" w:cs="Arial"/>
          <w:vertAlign w:val="superscript"/>
          <w:lang w:eastAsia="en-US"/>
        </w:rPr>
        <w:t xml:space="preserve">Załącznik Nr 2 </w:t>
      </w:r>
    </w:p>
    <w:p w:rsidR="00DD3713" w:rsidRPr="00DF3757" w:rsidRDefault="00DD3713" w:rsidP="00DD371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DF3757">
        <w:rPr>
          <w:rFonts w:ascii="Arial" w:eastAsia="Calibri" w:hAnsi="Arial" w:cs="Arial"/>
          <w:vertAlign w:val="superscript"/>
          <w:lang w:eastAsia="en-US"/>
        </w:rPr>
        <w:t>Regulaminu rekrutacji dzieci</w:t>
      </w:r>
    </w:p>
    <w:p w:rsidR="00DD3713" w:rsidRPr="00DF3757" w:rsidRDefault="00DD3713" w:rsidP="00DD371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DF3757">
        <w:rPr>
          <w:rFonts w:ascii="Arial" w:eastAsia="Calibri" w:hAnsi="Arial" w:cs="Arial"/>
          <w:vertAlign w:val="superscript"/>
          <w:lang w:eastAsia="en-US"/>
        </w:rPr>
        <w:t xml:space="preserve">do Żłobka Miejskiego </w:t>
      </w:r>
    </w:p>
    <w:p w:rsidR="00DD3713" w:rsidRPr="00DF3757" w:rsidRDefault="00DD3713" w:rsidP="00DD371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DF3757">
        <w:rPr>
          <w:rFonts w:ascii="Arial" w:eastAsia="Calibri" w:hAnsi="Arial" w:cs="Arial"/>
          <w:vertAlign w:val="superscript"/>
          <w:lang w:eastAsia="en-US"/>
        </w:rPr>
        <w:t>w Ustrzykach Dolnych</w:t>
      </w:r>
    </w:p>
    <w:p w:rsidR="00DD3713" w:rsidRDefault="00DD3713" w:rsidP="00E545D7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DD3713" w:rsidRDefault="00DD3713" w:rsidP="004900D7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 M O W A</w:t>
      </w:r>
    </w:p>
    <w:p w:rsidR="00DD3713" w:rsidRDefault="00DD3713" w:rsidP="00E545D7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sprawie korzystania z usług Żłobka Miejskiego w Ustrzykach Dolnych</w:t>
      </w:r>
    </w:p>
    <w:p w:rsidR="00DD3713" w:rsidRDefault="00DD3713" w:rsidP="00E545D7">
      <w:pPr>
        <w:spacing w:line="360" w:lineRule="auto"/>
        <w:jc w:val="both"/>
        <w:rPr>
          <w:rFonts w:ascii="Arial" w:hAnsi="Arial" w:cs="Arial"/>
        </w:rPr>
      </w:pPr>
    </w:p>
    <w:p w:rsidR="00DD3713" w:rsidRDefault="00DD3713" w:rsidP="00E545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zawarta w dniu ……………………………….. pomiędzy :</w:t>
      </w:r>
    </w:p>
    <w:p w:rsidR="00DD3713" w:rsidRDefault="00DD3713" w:rsidP="00E545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>
        <w:rPr>
          <w:rFonts w:ascii="Arial" w:hAnsi="Arial" w:cs="Arial"/>
          <w:b/>
        </w:rPr>
        <w:t xml:space="preserve">Żłobkiem Miejskim </w:t>
      </w:r>
      <w:r>
        <w:rPr>
          <w:rFonts w:ascii="Arial" w:hAnsi="Arial" w:cs="Arial"/>
        </w:rPr>
        <w:t>w Ustrzykach Dolnych</w:t>
      </w:r>
      <w:r w:rsidR="00E740AF">
        <w:rPr>
          <w:rFonts w:ascii="Arial" w:hAnsi="Arial" w:cs="Arial"/>
        </w:rPr>
        <w:t xml:space="preserve"> zwanym w dalszej części umowy: „Żłobkiem”</w:t>
      </w:r>
      <w:r>
        <w:rPr>
          <w:rFonts w:ascii="Arial" w:hAnsi="Arial" w:cs="Arial"/>
        </w:rPr>
        <w:t>, reprezentowanym przez Dyrektora Żłobka Mie</w:t>
      </w:r>
      <w:r w:rsidR="00E740AF">
        <w:rPr>
          <w:rFonts w:ascii="Arial" w:hAnsi="Arial" w:cs="Arial"/>
        </w:rPr>
        <w:t>jskiego - Panią Karinę Kwaśnik,</w:t>
      </w:r>
      <w:r>
        <w:rPr>
          <w:rFonts w:ascii="Arial" w:hAnsi="Arial" w:cs="Arial"/>
        </w:rPr>
        <w:t xml:space="preserve"> a</w:t>
      </w:r>
    </w:p>
    <w:p w:rsidR="00DD3713" w:rsidRDefault="00DD3713" w:rsidP="00E545D7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2. </w:t>
      </w:r>
      <w:r w:rsidR="00F336CF">
        <w:rPr>
          <w:rFonts w:ascii="Arial" w:hAnsi="Arial" w:cs="Arial"/>
          <w:b/>
        </w:rPr>
        <w:t>Rodzicami/O</w:t>
      </w:r>
      <w:r>
        <w:rPr>
          <w:rFonts w:ascii="Arial" w:hAnsi="Arial" w:cs="Arial"/>
          <w:b/>
        </w:rPr>
        <w:t xml:space="preserve">piekunami prawnymi dziecka: </w:t>
      </w:r>
    </w:p>
    <w:p w:rsidR="00DD3713" w:rsidRDefault="00DD3713" w:rsidP="00E545D7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Panią/Panem:</w:t>
      </w:r>
    </w:p>
    <w:p w:rsidR="00DD3713" w:rsidRDefault="00DD3713" w:rsidP="00E545D7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………………………………...………………………………</w:t>
      </w:r>
    </w:p>
    <w:p w:rsidR="00DD3713" w:rsidRDefault="00DD3713" w:rsidP="00E545D7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………………………………………………………………..</w:t>
      </w:r>
    </w:p>
    <w:p w:rsidR="00DD3713" w:rsidRDefault="00DD3713" w:rsidP="00E545D7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zamieszkałą/zamieszkałym:</w:t>
      </w:r>
    </w:p>
    <w:p w:rsidR="00DD3713" w:rsidRDefault="00DD3713" w:rsidP="00E545D7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…………..……………………………………………………...………………………............</w:t>
      </w:r>
    </w:p>
    <w:p w:rsidR="00E545D7" w:rsidRDefault="00E545D7" w:rsidP="00E545D7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:rsidR="00DD3713" w:rsidRDefault="00DD3713" w:rsidP="00E545D7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legitymującą/legitymującym się dowodem osobistym seria i numer:</w:t>
      </w:r>
    </w:p>
    <w:p w:rsidR="00DD3713" w:rsidRDefault="00DD3713" w:rsidP="00E545D7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………………………………………………………………………….….……….....……..….</w:t>
      </w:r>
    </w:p>
    <w:p w:rsidR="00DD3713" w:rsidRDefault="00DD3713" w:rsidP="00E545D7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zwanymi w dalszej części umowy: „Rodzicami/Opiekunami”.</w:t>
      </w:r>
    </w:p>
    <w:p w:rsidR="00DD3713" w:rsidRDefault="00DD3713" w:rsidP="0008782A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§1.</w:t>
      </w:r>
    </w:p>
    <w:p w:rsidR="00DD3713" w:rsidRDefault="00DD3713" w:rsidP="00E545D7">
      <w:pPr>
        <w:pStyle w:val="Akapitzlist"/>
        <w:numPr>
          <w:ilvl w:val="0"/>
          <w:numId w:val="9"/>
        </w:numPr>
        <w:ind w:left="357"/>
        <w:jc w:val="both"/>
        <w:rPr>
          <w:rFonts w:ascii="Arial" w:hAnsi="Arial" w:cs="Arial"/>
        </w:rPr>
      </w:pPr>
      <w:r w:rsidRPr="00DD3713">
        <w:rPr>
          <w:rFonts w:ascii="Arial" w:hAnsi="Arial" w:cs="Arial"/>
        </w:rPr>
        <w:t>Przedmiotem umowy jest korzystanie przez dziecko</w:t>
      </w:r>
    </w:p>
    <w:p w:rsidR="00DD3713" w:rsidRDefault="00DD3713" w:rsidP="00E545D7">
      <w:pPr>
        <w:pStyle w:val="Akapitzlist"/>
        <w:ind w:left="357"/>
        <w:jc w:val="both"/>
        <w:rPr>
          <w:rFonts w:ascii="Arial" w:hAnsi="Arial" w:cs="Arial"/>
        </w:rPr>
      </w:pPr>
    </w:p>
    <w:p w:rsidR="00DD3713" w:rsidRPr="00DD3713" w:rsidRDefault="00DD3713" w:rsidP="00E545D7">
      <w:pPr>
        <w:pStyle w:val="Akapitzlist"/>
        <w:ind w:left="357"/>
        <w:jc w:val="both"/>
        <w:rPr>
          <w:rFonts w:ascii="Arial" w:hAnsi="Arial" w:cs="Arial"/>
        </w:rPr>
      </w:pPr>
      <w:r w:rsidRPr="00DD3713">
        <w:rPr>
          <w:rFonts w:ascii="Arial" w:hAnsi="Arial" w:cs="Arial"/>
        </w:rPr>
        <w:t xml:space="preserve"> ………………………………………………………………………...………………….</w:t>
      </w:r>
      <w:r>
        <w:rPr>
          <w:rFonts w:ascii="Arial" w:hAnsi="Arial" w:cs="Arial"/>
        </w:rPr>
        <w:t>,</w:t>
      </w:r>
      <w:r w:rsidRPr="00DD3713">
        <w:rPr>
          <w:rFonts w:ascii="Arial" w:hAnsi="Arial" w:cs="Arial"/>
        </w:rPr>
        <w:t xml:space="preserve"> </w:t>
      </w:r>
    </w:p>
    <w:p w:rsidR="00DD3713" w:rsidRPr="008507A1" w:rsidRDefault="00DD3713" w:rsidP="00E545D7">
      <w:pPr>
        <w:ind w:left="357" w:hanging="360"/>
        <w:jc w:val="center"/>
        <w:rPr>
          <w:rFonts w:ascii="Arial" w:hAnsi="Arial" w:cs="Arial"/>
          <w:i/>
          <w:vertAlign w:val="superscript"/>
        </w:rPr>
      </w:pPr>
      <w:r w:rsidRPr="008507A1">
        <w:rPr>
          <w:rFonts w:ascii="Arial" w:hAnsi="Arial" w:cs="Arial"/>
          <w:i/>
          <w:vertAlign w:val="superscript"/>
        </w:rPr>
        <w:t>(imię i nazwisko dziecka)</w:t>
      </w:r>
    </w:p>
    <w:p w:rsidR="00E545D7" w:rsidRDefault="00DD3713" w:rsidP="00E545D7">
      <w:pPr>
        <w:spacing w:line="360" w:lineRule="auto"/>
        <w:ind w:left="357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E545D7">
        <w:rPr>
          <w:rFonts w:ascii="Arial" w:hAnsi="Arial" w:cs="Arial"/>
        </w:rPr>
        <w:t xml:space="preserve">  z usług opiekuńczych Żłobka.</w:t>
      </w:r>
      <w:r w:rsidR="00E545D7">
        <w:rPr>
          <w:rFonts w:ascii="Arial" w:hAnsi="Arial" w:cs="Arial"/>
        </w:rPr>
        <w:tab/>
      </w:r>
    </w:p>
    <w:p w:rsidR="00DD3713" w:rsidRPr="00E545D7" w:rsidRDefault="00DD3713" w:rsidP="00E545D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E545D7">
        <w:rPr>
          <w:rFonts w:ascii="Arial" w:hAnsi="Arial" w:cs="Arial"/>
        </w:rPr>
        <w:t>Podstawowe cele i zadania, a także zasady funkcjonowania Żłobka określa Statut Żłobka oraz Regulamin Organizacyjny.</w:t>
      </w:r>
    </w:p>
    <w:p w:rsidR="00DD3713" w:rsidRDefault="00DD3713" w:rsidP="0008782A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§2.</w:t>
      </w:r>
    </w:p>
    <w:p w:rsidR="006230DE" w:rsidRDefault="00DD3713" w:rsidP="006230DE">
      <w:pPr>
        <w:pStyle w:val="Default"/>
        <w:numPr>
          <w:ilvl w:val="0"/>
          <w:numId w:val="15"/>
        </w:numPr>
        <w:spacing w:before="10" w:after="10" w:line="360" w:lineRule="auto"/>
        <w:jc w:val="both"/>
      </w:pPr>
      <w:r>
        <w:t xml:space="preserve">Umowa zostaje zawarta na okres od dnia ……………………………………..….… </w:t>
      </w:r>
      <w:r w:rsidRPr="003530B5">
        <w:t>do dnia,</w:t>
      </w:r>
      <w:r w:rsidR="00763CA6">
        <w:t xml:space="preserve"> w którym dziecko ukończy 3 rok życia, </w:t>
      </w:r>
      <w:r w:rsidR="00763CA6" w:rsidRPr="006D6839">
        <w:t>nie dłużej jednak niż do ukończenia 4 roku życia w przypadku gdy niemożliwe lub utrudnione jest objęcie dziecka wychowaniem przedszkolnym, pod warunkiem, że rodzice/opiekunowie pr</w:t>
      </w:r>
      <w:r w:rsidR="00E740AF">
        <w:t xml:space="preserve">awni dziecka złożą oświadczenie </w:t>
      </w:r>
      <w:r w:rsidR="00763CA6" w:rsidRPr="006D6839">
        <w:t>o</w:t>
      </w:r>
      <w:r w:rsidR="00E740AF">
        <w:t xml:space="preserve"> </w:t>
      </w:r>
      <w:r w:rsidR="00763CA6" w:rsidRPr="006D6839">
        <w:t xml:space="preserve">przeszkodach w objęciu dziecka wychowaniem </w:t>
      </w:r>
      <w:r w:rsidR="00763CA6" w:rsidRPr="006D6839">
        <w:lastRenderedPageBreak/>
        <w:t xml:space="preserve">przedszkolnym </w:t>
      </w:r>
      <w:r w:rsidR="008507A1">
        <w:t>(art. 2 ust.</w:t>
      </w:r>
      <w:r w:rsidR="00E740AF">
        <w:t xml:space="preserve"> </w:t>
      </w:r>
      <w:r w:rsidR="008507A1">
        <w:t>3 i ust. 4 ustawy z dnia 4 lutego 2011 r. o opiece nad dziećmi w wieku do lat 3</w:t>
      </w:r>
      <w:r w:rsidR="008507A1" w:rsidRPr="006D6839">
        <w:t xml:space="preserve"> </w:t>
      </w:r>
      <w:r w:rsidR="008507A1">
        <w:t>Dz. U. z 2016  poz. 157 t.j. z późn. zm.).</w:t>
      </w:r>
    </w:p>
    <w:p w:rsidR="006230DE" w:rsidRDefault="00DD3713" w:rsidP="006230DE">
      <w:pPr>
        <w:pStyle w:val="Default"/>
        <w:numPr>
          <w:ilvl w:val="0"/>
          <w:numId w:val="15"/>
        </w:numPr>
        <w:spacing w:before="10" w:after="10" w:line="360" w:lineRule="auto"/>
        <w:jc w:val="both"/>
      </w:pPr>
      <w:r w:rsidRPr="006230DE">
        <w:t xml:space="preserve">W przypadku gdy niemożliwe lub utrudnione jest objęcie dziecka wychowaniem przedszkolnym, umowa zostanie przedłużona na czas określony – ustalony odrębnym aneksem do umowy, nie dłużej jednak niż do ukończenia roku szkolnego, w którym dziecko ukończy 4 rok życia </w:t>
      </w:r>
      <w:r w:rsidR="008507A1">
        <w:t>(art. 2 ust.</w:t>
      </w:r>
      <w:r w:rsidR="00E740AF">
        <w:t xml:space="preserve"> 3</w:t>
      </w:r>
      <w:r w:rsidR="008507A1">
        <w:t xml:space="preserve"> i ust. 4 ustawy z dnia 4 lutego 2011 r. o opiece nad dziećmi w wieku do lat 3</w:t>
      </w:r>
      <w:r w:rsidR="008507A1" w:rsidRPr="006D6839">
        <w:t xml:space="preserve"> </w:t>
      </w:r>
      <w:r w:rsidR="008507A1">
        <w:t>Dz. U. z 2016  poz. 157 t.j. z późn. zm.</w:t>
      </w:r>
      <w:r w:rsidRPr="006230DE">
        <w:t>)</w:t>
      </w:r>
      <w:r w:rsidR="00E545D7" w:rsidRPr="006230DE">
        <w:t>.</w:t>
      </w:r>
    </w:p>
    <w:p w:rsidR="00DD3713" w:rsidRPr="006230DE" w:rsidRDefault="00DD3713" w:rsidP="006230DE">
      <w:pPr>
        <w:pStyle w:val="Default"/>
        <w:numPr>
          <w:ilvl w:val="0"/>
          <w:numId w:val="15"/>
        </w:numPr>
        <w:spacing w:before="10" w:after="10" w:line="360" w:lineRule="auto"/>
        <w:jc w:val="both"/>
      </w:pPr>
      <w:r w:rsidRPr="006230DE">
        <w:t>Rodzic</w:t>
      </w:r>
      <w:r w:rsidR="00F336CF" w:rsidRPr="006230DE">
        <w:t>e/Opiekunowie</w:t>
      </w:r>
      <w:r w:rsidRPr="006230DE">
        <w:t xml:space="preserve"> oświadcza</w:t>
      </w:r>
      <w:r w:rsidR="00F336CF" w:rsidRPr="006230DE">
        <w:t>j</w:t>
      </w:r>
      <w:r w:rsidR="00360D4B" w:rsidRPr="006230DE">
        <w:t>ą</w:t>
      </w:r>
      <w:r w:rsidRPr="006230DE">
        <w:t>, że jego dziecko korzystać będzie z usług Żłobka w każdy dzień roboczy w godzinach ustalonych w Deklaracji</w:t>
      </w:r>
      <w:r w:rsidRPr="006230DE">
        <w:rPr>
          <w:b/>
        </w:rPr>
        <w:t xml:space="preserve"> </w:t>
      </w:r>
      <w:r w:rsidR="00E545D7" w:rsidRPr="006230DE">
        <w:t>czasu pobytu dziecka w Żłobku</w:t>
      </w:r>
      <w:r w:rsidRPr="006230DE">
        <w:t>.</w:t>
      </w:r>
    </w:p>
    <w:p w:rsidR="00DD3713" w:rsidRDefault="00DD3713" w:rsidP="005E01C5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§3</w:t>
      </w:r>
      <w:r w:rsidR="00E545D7">
        <w:rPr>
          <w:rFonts w:ascii="Arial" w:hAnsi="Arial" w:cs="Arial"/>
          <w:b/>
        </w:rPr>
        <w:t>.</w:t>
      </w:r>
    </w:p>
    <w:p w:rsidR="00DD3713" w:rsidRPr="005F7D8B" w:rsidRDefault="00DD3713" w:rsidP="005F7D8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5F7D8B">
        <w:rPr>
          <w:rFonts w:ascii="Arial" w:hAnsi="Arial" w:cs="Arial"/>
        </w:rPr>
        <w:t>Rodzic</w:t>
      </w:r>
      <w:r w:rsidR="00E545D7" w:rsidRPr="005F7D8B">
        <w:rPr>
          <w:rFonts w:ascii="Arial" w:hAnsi="Arial" w:cs="Arial"/>
        </w:rPr>
        <w:t>e zobowiązują</w:t>
      </w:r>
      <w:r w:rsidRPr="005F7D8B">
        <w:rPr>
          <w:rFonts w:ascii="Arial" w:hAnsi="Arial" w:cs="Arial"/>
        </w:rPr>
        <w:t xml:space="preserve"> się do :</w:t>
      </w:r>
    </w:p>
    <w:p w:rsidR="00E545D7" w:rsidRDefault="00DD3713" w:rsidP="00E545D7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545D7">
        <w:rPr>
          <w:rFonts w:ascii="Arial" w:hAnsi="Arial" w:cs="Arial"/>
        </w:rPr>
        <w:t xml:space="preserve">zapoznania się i przestrzegania Statutu Żłobka oraz Regulaminu </w:t>
      </w:r>
      <w:r w:rsidR="008507A1">
        <w:rPr>
          <w:rFonts w:ascii="Arial" w:hAnsi="Arial" w:cs="Arial"/>
        </w:rPr>
        <w:t xml:space="preserve">Organizacyjnego </w:t>
      </w:r>
      <w:r w:rsidRPr="00E545D7">
        <w:rPr>
          <w:rFonts w:ascii="Arial" w:hAnsi="Arial" w:cs="Arial"/>
        </w:rPr>
        <w:t>Żłobka,</w:t>
      </w:r>
    </w:p>
    <w:p w:rsidR="00E545D7" w:rsidRDefault="00DD3713" w:rsidP="00E545D7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545D7">
        <w:rPr>
          <w:rFonts w:ascii="Arial" w:hAnsi="Arial" w:cs="Arial"/>
        </w:rPr>
        <w:t>zapoznawania się na bieżąco z ogłoszeniami zamieszczanymi na tablicach informacyjnych Żłobka</w:t>
      </w:r>
      <w:r w:rsidR="00E545D7">
        <w:rPr>
          <w:rFonts w:ascii="Arial" w:hAnsi="Arial" w:cs="Arial"/>
        </w:rPr>
        <w:t>,</w:t>
      </w:r>
    </w:p>
    <w:p w:rsidR="00E545D7" w:rsidRDefault="00DD3713" w:rsidP="00E545D7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545D7">
        <w:rPr>
          <w:rFonts w:ascii="Arial" w:hAnsi="Arial" w:cs="Arial"/>
        </w:rPr>
        <w:t>informowania Dyrektora Żłobka o każdej zmi</w:t>
      </w:r>
      <w:r w:rsidR="008507A1">
        <w:rPr>
          <w:rFonts w:ascii="Arial" w:hAnsi="Arial" w:cs="Arial"/>
        </w:rPr>
        <w:t>anie danych zawartych w Karcie Z</w:t>
      </w:r>
      <w:r w:rsidR="00E545D7">
        <w:rPr>
          <w:rFonts w:ascii="Arial" w:hAnsi="Arial" w:cs="Arial"/>
        </w:rPr>
        <w:t xml:space="preserve">głoszenia dziecka do Żłobka, np.: </w:t>
      </w:r>
      <w:r w:rsidRPr="00E545D7">
        <w:rPr>
          <w:rFonts w:ascii="Arial" w:hAnsi="Arial" w:cs="Arial"/>
        </w:rPr>
        <w:t>zmianie adresu</w:t>
      </w:r>
      <w:r w:rsidR="00E545D7">
        <w:rPr>
          <w:rFonts w:ascii="Arial" w:hAnsi="Arial" w:cs="Arial"/>
        </w:rPr>
        <w:t xml:space="preserve"> zamieszkania</w:t>
      </w:r>
      <w:r w:rsidRPr="00E545D7">
        <w:rPr>
          <w:rFonts w:ascii="Arial" w:hAnsi="Arial" w:cs="Arial"/>
        </w:rPr>
        <w:t>, miejsca zatrudnienia, numerów telefonów kontaktowych itp.,</w:t>
      </w:r>
    </w:p>
    <w:p w:rsidR="00E545D7" w:rsidRDefault="00DD3713" w:rsidP="00E545D7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545D7">
        <w:rPr>
          <w:rFonts w:ascii="Arial" w:hAnsi="Arial" w:cs="Arial"/>
        </w:rPr>
        <w:t xml:space="preserve">zgłaszania każdej planowanej nieobecności dziecka (osobiście lub telefonicznie) </w:t>
      </w:r>
      <w:r w:rsidRPr="00E545D7">
        <w:rPr>
          <w:rFonts w:ascii="Arial" w:hAnsi="Arial" w:cs="Arial"/>
        </w:rPr>
        <w:br/>
        <w:t>z wyprzedzeniem, najpóźniej na dzień przed nieobecnością, a w przypadku choroby</w:t>
      </w:r>
      <w:r w:rsidR="00E545D7">
        <w:rPr>
          <w:rFonts w:ascii="Arial" w:hAnsi="Arial" w:cs="Arial"/>
        </w:rPr>
        <w:t xml:space="preserve"> </w:t>
      </w:r>
      <w:r w:rsidRPr="00E545D7">
        <w:rPr>
          <w:rFonts w:ascii="Arial" w:hAnsi="Arial" w:cs="Arial"/>
        </w:rPr>
        <w:t>w pierwszym dniu nieobecności dziecka do godz</w:t>
      </w:r>
      <w:r w:rsidRPr="00E545D7">
        <w:rPr>
          <w:rFonts w:ascii="Arial" w:hAnsi="Arial" w:cs="Arial"/>
          <w:color w:val="FF0000"/>
        </w:rPr>
        <w:t xml:space="preserve">. </w:t>
      </w:r>
      <w:r w:rsidR="00E545D7">
        <w:rPr>
          <w:rFonts w:ascii="Arial" w:hAnsi="Arial" w:cs="Arial"/>
        </w:rPr>
        <w:t>08:00 (</w:t>
      </w:r>
      <w:r w:rsidRPr="00E545D7">
        <w:rPr>
          <w:rFonts w:ascii="Arial" w:hAnsi="Arial" w:cs="Arial"/>
        </w:rPr>
        <w:t>za dni nieobecności niezgłoszonej w ustalonym terminie opłata za wyżywienie nie będzie odliczana</w:t>
      </w:r>
      <w:r w:rsidR="00E545D7">
        <w:rPr>
          <w:rFonts w:ascii="Arial" w:hAnsi="Arial" w:cs="Arial"/>
        </w:rPr>
        <w:t>)</w:t>
      </w:r>
      <w:r w:rsidRPr="00E545D7">
        <w:rPr>
          <w:rFonts w:ascii="Arial" w:hAnsi="Arial" w:cs="Arial"/>
        </w:rPr>
        <w:t>,</w:t>
      </w:r>
    </w:p>
    <w:p w:rsidR="00DD3713" w:rsidRPr="00E545D7" w:rsidRDefault="00DD3713" w:rsidP="00E545D7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545D7">
        <w:rPr>
          <w:rFonts w:ascii="Arial" w:hAnsi="Arial" w:cs="Arial"/>
        </w:rPr>
        <w:t>ponoszenia comiesięcznych opłat za korzystanie z usług Żłobka, w tym:</w:t>
      </w:r>
    </w:p>
    <w:p w:rsidR="00DD3713" w:rsidRDefault="00DD3713" w:rsidP="00E545D7">
      <w:pPr>
        <w:numPr>
          <w:ilvl w:val="0"/>
          <w:numId w:val="5"/>
        </w:numPr>
        <w:tabs>
          <w:tab w:val="left" w:pos="284"/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opłaty za pobyt w wysokości </w:t>
      </w:r>
      <w:r>
        <w:rPr>
          <w:rFonts w:ascii="Arial" w:hAnsi="Arial" w:cs="Arial"/>
          <w:b/>
        </w:rPr>
        <w:t>475,00 zł</w:t>
      </w:r>
      <w:r>
        <w:rPr>
          <w:rFonts w:ascii="Arial" w:hAnsi="Arial" w:cs="Arial"/>
        </w:rPr>
        <w:t xml:space="preserve"> za dziecko,</w:t>
      </w:r>
    </w:p>
    <w:p w:rsidR="00DD3713" w:rsidRDefault="00DD3713" w:rsidP="00E545D7">
      <w:pPr>
        <w:numPr>
          <w:ilvl w:val="0"/>
          <w:numId w:val="5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opłaty za wyżywienie w wysokości </w:t>
      </w:r>
      <w:r>
        <w:rPr>
          <w:rFonts w:ascii="Arial" w:hAnsi="Arial" w:cs="Arial"/>
          <w:b/>
        </w:rPr>
        <w:t>7,50 zł</w:t>
      </w:r>
      <w:r>
        <w:rPr>
          <w:rFonts w:ascii="Arial" w:hAnsi="Arial" w:cs="Arial"/>
        </w:rPr>
        <w:t xml:space="preserve"> za każdy dzień korzystania z usług Żłobka,</w:t>
      </w:r>
    </w:p>
    <w:p w:rsidR="00DD3713" w:rsidRDefault="00DD3713" w:rsidP="00E545D7">
      <w:pPr>
        <w:numPr>
          <w:ilvl w:val="0"/>
          <w:numId w:val="5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opłaty związanej z zakupem wskazanego przez rodzica mleka, kaszek, gotowych dań itp. dla dzieci wymagających wprowadzenia specjalnej diety, o ile koszty takiego wyżywienia będą przekraczały określoną dzienną stawkę za wyżywienie.</w:t>
      </w:r>
    </w:p>
    <w:p w:rsidR="00DD3713" w:rsidRPr="005F7D8B" w:rsidRDefault="00DD3713" w:rsidP="005F7D8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5F7D8B">
        <w:rPr>
          <w:rFonts w:ascii="Arial" w:hAnsi="Arial" w:cs="Arial"/>
        </w:rPr>
        <w:t>Opłata za wyżywienie  może ulec zmianie, zgodnie ze wskaźniki</w:t>
      </w:r>
      <w:r w:rsidR="005F7D8B">
        <w:rPr>
          <w:rFonts w:ascii="Arial" w:hAnsi="Arial" w:cs="Arial"/>
        </w:rPr>
        <w:t>em inflacji podawanej przez GUS.</w:t>
      </w:r>
    </w:p>
    <w:p w:rsidR="005F7D8B" w:rsidRPr="005F7D8B" w:rsidRDefault="00DD3713" w:rsidP="005F7D8B">
      <w:pPr>
        <w:numPr>
          <w:ilvl w:val="0"/>
          <w:numId w:val="13"/>
        </w:numPr>
        <w:tabs>
          <w:tab w:val="num" w:pos="284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Opłata za pobyt</w:t>
      </w:r>
      <w:r w:rsidR="002F543B">
        <w:rPr>
          <w:rFonts w:ascii="Arial" w:hAnsi="Arial" w:cs="Arial"/>
        </w:rPr>
        <w:t xml:space="preserve"> i wyżywienie</w:t>
      </w:r>
      <w:r>
        <w:rPr>
          <w:rFonts w:ascii="Arial" w:hAnsi="Arial" w:cs="Arial"/>
        </w:rPr>
        <w:t xml:space="preserve"> w Żłobku płatna jest do 10</w:t>
      </w:r>
      <w:r w:rsidR="008507A1">
        <w:rPr>
          <w:rFonts w:ascii="Arial" w:hAnsi="Arial" w:cs="Arial"/>
        </w:rPr>
        <w:t>-</w:t>
      </w:r>
      <w:r w:rsidR="005F7D8B">
        <w:rPr>
          <w:rFonts w:ascii="Arial" w:hAnsi="Arial" w:cs="Arial"/>
        </w:rPr>
        <w:t>go</w:t>
      </w:r>
      <w:r>
        <w:rPr>
          <w:rFonts w:ascii="Arial" w:hAnsi="Arial" w:cs="Arial"/>
        </w:rPr>
        <w:t xml:space="preserve"> dnia każdego miesiąca z góry za</w:t>
      </w:r>
      <w:r w:rsidR="005F7D8B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dany miesiąc przelewem na </w:t>
      </w:r>
      <w:r w:rsidR="005F7D8B">
        <w:rPr>
          <w:rFonts w:ascii="Arial" w:hAnsi="Arial" w:cs="Arial"/>
        </w:rPr>
        <w:t>rachunek bankowy</w:t>
      </w:r>
      <w:r>
        <w:rPr>
          <w:rFonts w:ascii="Arial" w:hAnsi="Arial" w:cs="Arial"/>
        </w:rPr>
        <w:t xml:space="preserve"> </w:t>
      </w:r>
      <w:r w:rsidR="002F543B">
        <w:rPr>
          <w:rFonts w:ascii="Arial" w:hAnsi="Arial" w:cs="Arial"/>
        </w:rPr>
        <w:t xml:space="preserve">Żłobka Miejskiego w Ustrzykach Dolnych </w:t>
      </w:r>
      <w:r w:rsidRPr="0080380E">
        <w:rPr>
          <w:rFonts w:ascii="Arial" w:hAnsi="Arial" w:cs="Arial"/>
          <w:b/>
        </w:rPr>
        <w:t xml:space="preserve">nr </w:t>
      </w:r>
      <w:r w:rsidR="002F543B" w:rsidRPr="0080380E">
        <w:rPr>
          <w:rFonts w:ascii="Arial" w:hAnsi="Arial" w:cs="Arial"/>
          <w:b/>
          <w:bCs/>
        </w:rPr>
        <w:t>77 8621 0007 2001 0007 7800 0001</w:t>
      </w:r>
      <w:r w:rsidR="002F543B">
        <w:rPr>
          <w:rFonts w:ascii="Arial" w:hAnsi="Arial" w:cs="Arial"/>
          <w:bCs/>
          <w:color w:val="FF0000"/>
        </w:rPr>
        <w:t xml:space="preserve"> </w:t>
      </w:r>
      <w:r w:rsidR="002F543B" w:rsidRPr="0080380E">
        <w:rPr>
          <w:rFonts w:ascii="Arial" w:hAnsi="Arial" w:cs="Arial"/>
          <w:bCs/>
        </w:rPr>
        <w:t>podając w tytule wpłaty</w:t>
      </w:r>
      <w:r w:rsidR="002F543B">
        <w:rPr>
          <w:rFonts w:ascii="Arial" w:hAnsi="Arial" w:cs="Arial"/>
          <w:bCs/>
          <w:color w:val="FF0000"/>
        </w:rPr>
        <w:t xml:space="preserve"> </w:t>
      </w:r>
      <w:r w:rsidR="002F543B">
        <w:rPr>
          <w:rFonts w:ascii="Arial" w:hAnsi="Arial" w:cs="Arial"/>
          <w:bCs/>
        </w:rPr>
        <w:t xml:space="preserve"> kwotę za pobyt i oddzielnie kwotę  za wyżywienie. Można również dokonać wpłaty gotówkowej bezpośrednio w Bieszczadzkim Banku Spółdzielczym </w:t>
      </w:r>
      <w:r w:rsidR="008507A1">
        <w:rPr>
          <w:rFonts w:ascii="Arial" w:hAnsi="Arial" w:cs="Arial"/>
          <w:bCs/>
        </w:rPr>
        <w:t>w</w:t>
      </w:r>
      <w:r w:rsidR="002F543B">
        <w:rPr>
          <w:rFonts w:ascii="Arial" w:hAnsi="Arial" w:cs="Arial"/>
          <w:bCs/>
        </w:rPr>
        <w:t xml:space="preserve"> Ustrzykach Dolnych na wyżej wymienione konto bankowe</w:t>
      </w:r>
      <w:r w:rsidR="002B6E09">
        <w:rPr>
          <w:rFonts w:ascii="Arial" w:hAnsi="Arial" w:cs="Arial"/>
          <w:bCs/>
        </w:rPr>
        <w:t>, wolne od opłat bankowych.</w:t>
      </w:r>
    </w:p>
    <w:p w:rsidR="00DD3713" w:rsidRDefault="005F7D8B" w:rsidP="005F7D8B">
      <w:pPr>
        <w:numPr>
          <w:ilvl w:val="0"/>
          <w:numId w:val="13"/>
        </w:numPr>
        <w:tabs>
          <w:tab w:val="num" w:pos="284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</w:t>
      </w:r>
      <w:r w:rsidR="00DD3713">
        <w:rPr>
          <w:rFonts w:ascii="Arial" w:hAnsi="Arial" w:cs="Arial"/>
        </w:rPr>
        <w:t xml:space="preserve"> opłat wniesionych po terminie zapłaty naliczane będą ustawowe odsetki za</w:t>
      </w:r>
      <w:r w:rsidR="008221DC">
        <w:rPr>
          <w:rFonts w:ascii="Arial" w:hAnsi="Arial" w:cs="Arial"/>
        </w:rPr>
        <w:t> </w:t>
      </w:r>
      <w:r w:rsidR="00DD3713">
        <w:rPr>
          <w:rFonts w:ascii="Arial" w:hAnsi="Arial" w:cs="Arial"/>
        </w:rPr>
        <w:t>każdy dzień opóźnienia.</w:t>
      </w:r>
    </w:p>
    <w:p w:rsidR="00DD3713" w:rsidRDefault="00DD3713" w:rsidP="005F7D8B">
      <w:pPr>
        <w:numPr>
          <w:ilvl w:val="0"/>
          <w:numId w:val="13"/>
        </w:numPr>
        <w:tabs>
          <w:tab w:val="num" w:pos="284"/>
        </w:tabs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Opłata związana z zakupem żywności dla dzieci wymagających wprowadzenia specjalnej diety będzie uiszczana do 10</w:t>
      </w:r>
      <w:r w:rsidR="005F7D8B">
        <w:rPr>
          <w:rFonts w:ascii="Arial" w:hAnsi="Arial" w:cs="Arial"/>
        </w:rPr>
        <w:t>-ego</w:t>
      </w:r>
      <w:r>
        <w:rPr>
          <w:rFonts w:ascii="Arial" w:hAnsi="Arial" w:cs="Arial"/>
        </w:rPr>
        <w:t xml:space="preserve"> każdego miesiąca z góry w formie zaliczki nie mniejszej niż kwota dziennego wyżywienia dziecka, pozostałe koszty (różnica) związ</w:t>
      </w:r>
      <w:r w:rsidR="0018587B">
        <w:rPr>
          <w:rFonts w:ascii="Arial" w:hAnsi="Arial" w:cs="Arial"/>
        </w:rPr>
        <w:t xml:space="preserve">ane z zakupem żywności Rodzic/Opiekun </w:t>
      </w:r>
      <w:r>
        <w:rPr>
          <w:rFonts w:ascii="Arial" w:hAnsi="Arial" w:cs="Arial"/>
        </w:rPr>
        <w:t>będzie zobowiązany pokryć przy wpłacie na poczet następnego miesiąca.</w:t>
      </w:r>
    </w:p>
    <w:p w:rsidR="00995360" w:rsidRDefault="00995360" w:rsidP="005F7D8B">
      <w:pPr>
        <w:spacing w:line="360" w:lineRule="auto"/>
        <w:jc w:val="center"/>
        <w:rPr>
          <w:rFonts w:ascii="Arial" w:hAnsi="Arial" w:cs="Arial"/>
          <w:b/>
        </w:rPr>
      </w:pPr>
    </w:p>
    <w:p w:rsidR="00DD3713" w:rsidRDefault="005F7D8B" w:rsidP="005F7D8B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</w:t>
      </w:r>
      <w:r w:rsidR="00DD371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:rsidR="00DD3713" w:rsidRPr="00995360" w:rsidRDefault="00DD3713" w:rsidP="0099536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995360">
        <w:rPr>
          <w:rFonts w:ascii="Arial" w:hAnsi="Arial" w:cs="Arial"/>
        </w:rPr>
        <w:t>Dyrektor Żłobka może rozwiązać niniejszą Umowę w trybie natychmiastowym (bez wypowiedzenia) i skreślić dziecko z listy korzystających z usług Żłobka w</w:t>
      </w:r>
      <w:r w:rsidR="005F7D8B" w:rsidRPr="00995360">
        <w:rPr>
          <w:rFonts w:ascii="Arial" w:hAnsi="Arial" w:cs="Arial"/>
        </w:rPr>
        <w:t> </w:t>
      </w:r>
      <w:r w:rsidRPr="00995360">
        <w:rPr>
          <w:rFonts w:ascii="Arial" w:hAnsi="Arial" w:cs="Arial"/>
        </w:rPr>
        <w:t>przypadku :</w:t>
      </w:r>
    </w:p>
    <w:p w:rsidR="00995360" w:rsidRDefault="005F7D8B" w:rsidP="0099536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Style w:val="Pogrubienie"/>
          <w:rFonts w:ascii="Arial" w:hAnsi="Arial" w:cs="Arial"/>
          <w:bCs w:val="0"/>
        </w:rPr>
      </w:pPr>
      <w:r>
        <w:rPr>
          <w:rStyle w:val="Pogrubienie"/>
          <w:rFonts w:ascii="Arial" w:hAnsi="Arial" w:cs="Arial"/>
          <w:b w:val="0"/>
        </w:rPr>
        <w:t>N</w:t>
      </w:r>
      <w:r w:rsidR="00DD3713">
        <w:rPr>
          <w:rStyle w:val="Pogrubienie"/>
          <w:rFonts w:ascii="Arial" w:hAnsi="Arial" w:cs="Arial"/>
          <w:b w:val="0"/>
        </w:rPr>
        <w:t>ieprzestrzegania przez Rodzic</w:t>
      </w:r>
      <w:r>
        <w:rPr>
          <w:rStyle w:val="Pogrubienie"/>
          <w:rFonts w:ascii="Arial" w:hAnsi="Arial" w:cs="Arial"/>
          <w:b w:val="0"/>
        </w:rPr>
        <w:t>ów/Opiekunów</w:t>
      </w:r>
      <w:r w:rsidR="00DD3713">
        <w:rPr>
          <w:rStyle w:val="Pogrubienie"/>
          <w:rFonts w:ascii="Arial" w:hAnsi="Arial" w:cs="Arial"/>
          <w:b w:val="0"/>
        </w:rPr>
        <w:t xml:space="preserve"> Statutu</w:t>
      </w:r>
      <w:r>
        <w:rPr>
          <w:rStyle w:val="Pogrubienie"/>
          <w:rFonts w:ascii="Arial" w:hAnsi="Arial" w:cs="Arial"/>
          <w:b w:val="0"/>
        </w:rPr>
        <w:t xml:space="preserve"> </w:t>
      </w:r>
      <w:r w:rsidR="00DD3713">
        <w:rPr>
          <w:rStyle w:val="Pogrubienie"/>
          <w:rFonts w:ascii="Arial" w:hAnsi="Arial" w:cs="Arial"/>
          <w:b w:val="0"/>
        </w:rPr>
        <w:t>i Regulaminu</w:t>
      </w:r>
      <w:r w:rsidR="00360D4B">
        <w:rPr>
          <w:rStyle w:val="Pogrubienie"/>
          <w:rFonts w:ascii="Arial" w:hAnsi="Arial" w:cs="Arial"/>
          <w:b w:val="0"/>
        </w:rPr>
        <w:t xml:space="preserve"> O</w:t>
      </w:r>
      <w:r>
        <w:rPr>
          <w:rStyle w:val="Pogrubienie"/>
          <w:rFonts w:ascii="Arial" w:hAnsi="Arial" w:cs="Arial"/>
          <w:b w:val="0"/>
        </w:rPr>
        <w:t>rganizacyjnego</w:t>
      </w:r>
      <w:r w:rsidR="00DD3713">
        <w:rPr>
          <w:rStyle w:val="Pogrubienie"/>
          <w:rFonts w:ascii="Arial" w:hAnsi="Arial" w:cs="Arial"/>
          <w:b w:val="0"/>
        </w:rPr>
        <w:t xml:space="preserve"> Żłobka,</w:t>
      </w:r>
    </w:p>
    <w:p w:rsidR="00995360" w:rsidRDefault="005F7D8B" w:rsidP="0099536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  <w:r w:rsidRPr="00995360">
        <w:rPr>
          <w:rStyle w:val="Pogrubienie"/>
          <w:rFonts w:ascii="Arial" w:hAnsi="Arial" w:cs="Arial"/>
          <w:b w:val="0"/>
        </w:rPr>
        <w:t>Z</w:t>
      </w:r>
      <w:r w:rsidR="00DD3713" w:rsidRPr="00995360">
        <w:rPr>
          <w:rStyle w:val="Pogrubienie"/>
          <w:rFonts w:ascii="Arial" w:hAnsi="Arial" w:cs="Arial"/>
          <w:b w:val="0"/>
        </w:rPr>
        <w:t>alegania z odpła</w:t>
      </w:r>
      <w:r w:rsidR="00360D4B">
        <w:rPr>
          <w:rStyle w:val="Pogrubienie"/>
          <w:rFonts w:ascii="Arial" w:hAnsi="Arial" w:cs="Arial"/>
          <w:b w:val="0"/>
        </w:rPr>
        <w:t>tnością za korzystanie z usług Ż</w:t>
      </w:r>
      <w:r w:rsidR="00DD3713" w:rsidRPr="00995360">
        <w:rPr>
          <w:rStyle w:val="Pogrubienie"/>
          <w:rFonts w:ascii="Arial" w:hAnsi="Arial" w:cs="Arial"/>
          <w:b w:val="0"/>
        </w:rPr>
        <w:t>łobka za okres powyżej jednego miesiąca, ponowne przyjęcie do Żłobka dziecka będzie możliwe tylko po</w:t>
      </w:r>
      <w:r w:rsidRPr="00995360">
        <w:rPr>
          <w:rStyle w:val="Pogrubienie"/>
          <w:rFonts w:ascii="Arial" w:hAnsi="Arial" w:cs="Arial"/>
          <w:b w:val="0"/>
        </w:rPr>
        <w:t> </w:t>
      </w:r>
      <w:r w:rsidR="00DD3713" w:rsidRPr="00995360">
        <w:rPr>
          <w:rStyle w:val="Pogrubienie"/>
          <w:rFonts w:ascii="Arial" w:hAnsi="Arial" w:cs="Arial"/>
          <w:b w:val="0"/>
        </w:rPr>
        <w:t>uregulowaniu zaległych płatności, łącznie z naliczonymi za ten okres ustawowymi odsetkami,</w:t>
      </w:r>
    </w:p>
    <w:p w:rsidR="00995360" w:rsidRDefault="00995360" w:rsidP="0099536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  <w:r w:rsidRPr="00995360">
        <w:rPr>
          <w:rStyle w:val="Pogrubienie"/>
          <w:rFonts w:ascii="Arial" w:hAnsi="Arial" w:cs="Arial"/>
          <w:b w:val="0"/>
        </w:rPr>
        <w:t>Z</w:t>
      </w:r>
      <w:r w:rsidR="00DD3713" w:rsidRPr="00995360">
        <w:rPr>
          <w:rStyle w:val="Pogrubienie"/>
          <w:rFonts w:ascii="Arial" w:hAnsi="Arial" w:cs="Arial"/>
          <w:b w:val="0"/>
        </w:rPr>
        <w:t>atajenia przez Rodziców</w:t>
      </w:r>
      <w:r w:rsidRPr="00995360">
        <w:rPr>
          <w:rStyle w:val="Pogrubienie"/>
          <w:rFonts w:ascii="Arial" w:hAnsi="Arial" w:cs="Arial"/>
          <w:b w:val="0"/>
        </w:rPr>
        <w:t>/Opiekunów</w:t>
      </w:r>
      <w:r w:rsidR="00DD3713" w:rsidRPr="00995360">
        <w:rPr>
          <w:rStyle w:val="Pogrubienie"/>
          <w:rFonts w:ascii="Arial" w:hAnsi="Arial" w:cs="Arial"/>
          <w:b w:val="0"/>
        </w:rPr>
        <w:t xml:space="preserve"> informacji o stanie zdrowia dziecka</w:t>
      </w:r>
      <w:r w:rsidR="00DD3713" w:rsidRPr="00995360">
        <w:rPr>
          <w:rFonts w:ascii="Arial" w:hAnsi="Arial" w:cs="Arial"/>
          <w:b/>
        </w:rPr>
        <w:t xml:space="preserve"> </w:t>
      </w:r>
      <w:r w:rsidR="00DD3713" w:rsidRPr="00995360">
        <w:rPr>
          <w:rStyle w:val="Pogrubienie"/>
          <w:rFonts w:ascii="Arial" w:hAnsi="Arial" w:cs="Arial"/>
          <w:b w:val="0"/>
        </w:rPr>
        <w:t>uniemożliwiającego prawidłowy proces wychowania i kształcenia w grupie,</w:t>
      </w:r>
    </w:p>
    <w:p w:rsidR="00DD3713" w:rsidRPr="00995360" w:rsidRDefault="00995360" w:rsidP="0099536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  <w:r w:rsidRPr="00995360">
        <w:rPr>
          <w:rStyle w:val="Pogrubienie"/>
          <w:rFonts w:ascii="Arial" w:hAnsi="Arial" w:cs="Arial"/>
          <w:b w:val="0"/>
        </w:rPr>
        <w:t>N</w:t>
      </w:r>
      <w:r w:rsidR="00DD3713" w:rsidRPr="00995360">
        <w:rPr>
          <w:rStyle w:val="Pogrubienie"/>
          <w:rFonts w:ascii="Arial" w:hAnsi="Arial" w:cs="Arial"/>
          <w:b w:val="0"/>
        </w:rPr>
        <w:t>aruszenia przez Rodziców</w:t>
      </w:r>
      <w:r w:rsidRPr="00995360">
        <w:rPr>
          <w:rStyle w:val="Pogrubienie"/>
          <w:rFonts w:ascii="Arial" w:hAnsi="Arial" w:cs="Arial"/>
          <w:b w:val="0"/>
        </w:rPr>
        <w:t>/Opiekunów</w:t>
      </w:r>
      <w:r w:rsidR="00DD3713" w:rsidRPr="00995360">
        <w:rPr>
          <w:rStyle w:val="Pogrubienie"/>
          <w:rFonts w:ascii="Arial" w:hAnsi="Arial" w:cs="Arial"/>
          <w:b w:val="0"/>
        </w:rPr>
        <w:t xml:space="preserve"> zasad harmonijnej współpracy z</w:t>
      </w:r>
      <w:r w:rsidRPr="00995360">
        <w:rPr>
          <w:rStyle w:val="Pogrubienie"/>
          <w:rFonts w:ascii="Arial" w:hAnsi="Arial" w:cs="Arial"/>
          <w:b w:val="0"/>
        </w:rPr>
        <w:t> </w:t>
      </w:r>
      <w:r w:rsidR="00DD3713" w:rsidRPr="00995360">
        <w:rPr>
          <w:rStyle w:val="Pogrubienie"/>
          <w:rFonts w:ascii="Arial" w:hAnsi="Arial" w:cs="Arial"/>
          <w:b w:val="0"/>
        </w:rPr>
        <w:t>placówką i innymi</w:t>
      </w:r>
      <w:r w:rsidR="00DD3713" w:rsidRPr="00995360">
        <w:rPr>
          <w:rFonts w:ascii="Arial" w:hAnsi="Arial" w:cs="Arial"/>
          <w:b/>
        </w:rPr>
        <w:t xml:space="preserve"> </w:t>
      </w:r>
      <w:r w:rsidRPr="00995360">
        <w:rPr>
          <w:rStyle w:val="Pogrubienie"/>
          <w:rFonts w:ascii="Arial" w:hAnsi="Arial" w:cs="Arial"/>
          <w:b w:val="0"/>
        </w:rPr>
        <w:t>r</w:t>
      </w:r>
      <w:r w:rsidR="00DD3713" w:rsidRPr="00995360">
        <w:rPr>
          <w:rStyle w:val="Pogrubienie"/>
          <w:rFonts w:ascii="Arial" w:hAnsi="Arial" w:cs="Arial"/>
          <w:b w:val="0"/>
        </w:rPr>
        <w:t>odzicami.</w:t>
      </w:r>
    </w:p>
    <w:p w:rsidR="00DD3713" w:rsidRPr="00995360" w:rsidRDefault="00DD3713" w:rsidP="0099536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995360">
        <w:rPr>
          <w:rFonts w:ascii="Arial" w:hAnsi="Arial" w:cs="Arial"/>
        </w:rPr>
        <w:t xml:space="preserve">Dyrektor Żłobka rozwiązuje Umowę z zachowaniem formy pisemnej pod rygorem nieważności, a w przypadku określonym w </w:t>
      </w:r>
      <w:r w:rsidR="00995360" w:rsidRPr="00995360">
        <w:rPr>
          <w:rFonts w:ascii="Arial" w:hAnsi="Arial" w:cs="Arial"/>
        </w:rPr>
        <w:t>§3</w:t>
      </w:r>
      <w:r w:rsidR="00995360">
        <w:rPr>
          <w:rFonts w:ascii="Arial" w:hAnsi="Arial" w:cs="Arial"/>
          <w:b/>
        </w:rPr>
        <w:t xml:space="preserve"> </w:t>
      </w:r>
      <w:r w:rsidR="00995360">
        <w:rPr>
          <w:rFonts w:ascii="Arial" w:hAnsi="Arial" w:cs="Arial"/>
        </w:rPr>
        <w:t>ust. 1 pkt. 5</w:t>
      </w:r>
      <w:r w:rsidRPr="00995360">
        <w:rPr>
          <w:rFonts w:ascii="Arial" w:hAnsi="Arial" w:cs="Arial"/>
        </w:rPr>
        <w:t xml:space="preserve">  </w:t>
      </w:r>
      <w:r w:rsidR="00995360">
        <w:rPr>
          <w:rFonts w:ascii="Arial" w:hAnsi="Arial" w:cs="Arial"/>
        </w:rPr>
        <w:t xml:space="preserve">niniejszej umowy </w:t>
      </w:r>
      <w:r w:rsidRPr="00995360">
        <w:rPr>
          <w:rFonts w:ascii="Arial" w:hAnsi="Arial" w:cs="Arial"/>
        </w:rPr>
        <w:t>wszczyna dodatkowo postępowanie mające na celu wyegzekwowanie należności.</w:t>
      </w:r>
    </w:p>
    <w:p w:rsidR="00DD3713" w:rsidRDefault="00DD3713" w:rsidP="00995360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Placówka ma prawo rozwiązać umowę z 30 dniowym, pisemnym wypowiedzeniem z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mocą obowiązującą od ostatniego dnia następnego miesiąca.</w:t>
      </w:r>
    </w:p>
    <w:p w:rsidR="00DD3713" w:rsidRDefault="00DD3713" w:rsidP="00995360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>Rodzice mają prawo rozwiązać umowę z 30 dniowym, pisemnym wypowiedzeniem z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mocą obowiązującą od ostatniego dnia następnego miesiąca.</w:t>
      </w:r>
    </w:p>
    <w:p w:rsidR="00360D4B" w:rsidRDefault="00360D4B" w:rsidP="00995360">
      <w:pPr>
        <w:tabs>
          <w:tab w:val="left" w:pos="-142"/>
        </w:tabs>
        <w:spacing w:line="360" w:lineRule="auto"/>
        <w:jc w:val="center"/>
        <w:rPr>
          <w:rFonts w:ascii="Arial" w:hAnsi="Arial" w:cs="Arial"/>
          <w:b/>
        </w:rPr>
      </w:pPr>
    </w:p>
    <w:p w:rsidR="00DD3713" w:rsidRDefault="00995360" w:rsidP="00995360">
      <w:pPr>
        <w:tabs>
          <w:tab w:val="left" w:pos="-142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§</w:t>
      </w:r>
      <w:r w:rsidR="00DD3713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.</w:t>
      </w:r>
    </w:p>
    <w:p w:rsidR="00DD3713" w:rsidRDefault="00DD3713" w:rsidP="00E545D7">
      <w:pPr>
        <w:tabs>
          <w:tab w:val="left" w:pos="-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niniejszą Umową mają zastosowanie odpowiednie przepisy Kodeksu Cywilnego.</w:t>
      </w:r>
    </w:p>
    <w:p w:rsidR="00995360" w:rsidRDefault="00995360" w:rsidP="00995360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</w:rPr>
      </w:pPr>
    </w:p>
    <w:p w:rsidR="00DD3713" w:rsidRDefault="00995360" w:rsidP="00995360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</w:t>
      </w:r>
      <w:r w:rsidR="00DD371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</w:p>
    <w:p w:rsidR="00DD3713" w:rsidRDefault="00DD3713" w:rsidP="00E545D7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Wszelkie zmiany niniejszej Umowy wymagają formy pisemnej.</w:t>
      </w:r>
    </w:p>
    <w:p w:rsidR="00995360" w:rsidRDefault="00995360" w:rsidP="00995360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</w:rPr>
      </w:pPr>
    </w:p>
    <w:p w:rsidR="00DD3713" w:rsidRDefault="00995360" w:rsidP="00995360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</w:t>
      </w:r>
      <w:r w:rsidR="00DD371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</w:p>
    <w:p w:rsidR="00DD3713" w:rsidRDefault="00DD3713" w:rsidP="00E545D7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Umowa została sporządzona w dwóch </w:t>
      </w:r>
      <w:r w:rsidR="00C1163A">
        <w:rPr>
          <w:rFonts w:ascii="Arial" w:hAnsi="Arial" w:cs="Arial"/>
        </w:rPr>
        <w:t xml:space="preserve">jednobrzmiących egzemplarzach, </w:t>
      </w:r>
      <w:r>
        <w:rPr>
          <w:rFonts w:ascii="Arial" w:hAnsi="Arial" w:cs="Arial"/>
        </w:rPr>
        <w:t xml:space="preserve">po jednym dla każdej ze stron. </w:t>
      </w:r>
    </w:p>
    <w:p w:rsidR="00995360" w:rsidRDefault="00995360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995360" w:rsidRDefault="00995360" w:rsidP="008507A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           …………………………………………………….</w:t>
      </w:r>
    </w:p>
    <w:p w:rsidR="00DD3713" w:rsidRPr="008507A1" w:rsidRDefault="00995360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  <w:i/>
          <w:vertAlign w:val="superscript"/>
        </w:rPr>
      </w:pPr>
      <w:r w:rsidRPr="008507A1">
        <w:rPr>
          <w:rFonts w:ascii="Arial" w:hAnsi="Arial" w:cs="Arial"/>
          <w:i/>
          <w:vertAlign w:val="superscript"/>
        </w:rPr>
        <w:t xml:space="preserve">    </w:t>
      </w:r>
      <w:r w:rsidR="008507A1">
        <w:rPr>
          <w:rFonts w:ascii="Arial" w:hAnsi="Arial" w:cs="Arial"/>
          <w:i/>
          <w:vertAlign w:val="superscript"/>
        </w:rPr>
        <w:t xml:space="preserve">          </w:t>
      </w:r>
      <w:r w:rsidR="00DD3713" w:rsidRPr="008507A1">
        <w:rPr>
          <w:rFonts w:ascii="Arial" w:hAnsi="Arial" w:cs="Arial"/>
          <w:i/>
          <w:vertAlign w:val="superscript"/>
        </w:rPr>
        <w:t xml:space="preserve"> (podpis Dyrektora Żłobka</w:t>
      </w:r>
      <w:r w:rsidR="00DD3713" w:rsidRPr="008507A1">
        <w:rPr>
          <w:rFonts w:ascii="Arial" w:hAnsi="Arial" w:cs="Arial"/>
          <w:vertAlign w:val="superscript"/>
        </w:rPr>
        <w:t>)</w:t>
      </w:r>
      <w:r w:rsidRPr="008507A1">
        <w:rPr>
          <w:rFonts w:ascii="Arial" w:hAnsi="Arial" w:cs="Arial"/>
          <w:vertAlign w:val="superscript"/>
        </w:rPr>
        <w:t xml:space="preserve">                     </w:t>
      </w:r>
      <w:r w:rsidR="008507A1">
        <w:rPr>
          <w:rFonts w:ascii="Arial" w:hAnsi="Arial" w:cs="Arial"/>
          <w:vertAlign w:val="superscript"/>
        </w:rPr>
        <w:t xml:space="preserve">                              </w:t>
      </w:r>
      <w:r w:rsidRPr="008507A1">
        <w:rPr>
          <w:rFonts w:ascii="Arial" w:hAnsi="Arial" w:cs="Arial"/>
          <w:i/>
          <w:vertAlign w:val="superscript"/>
        </w:rPr>
        <w:t xml:space="preserve"> </w:t>
      </w:r>
      <w:r w:rsidR="00DD3713" w:rsidRPr="008507A1">
        <w:rPr>
          <w:rFonts w:ascii="Arial" w:hAnsi="Arial" w:cs="Arial"/>
          <w:i/>
          <w:vertAlign w:val="superscript"/>
        </w:rPr>
        <w:t>(</w:t>
      </w:r>
      <w:r w:rsidRPr="008507A1">
        <w:rPr>
          <w:rFonts w:ascii="Arial" w:hAnsi="Arial" w:cs="Arial"/>
          <w:i/>
          <w:vertAlign w:val="superscript"/>
        </w:rPr>
        <w:t xml:space="preserve">czytelny </w:t>
      </w:r>
      <w:r w:rsidR="00DD3713" w:rsidRPr="008507A1">
        <w:rPr>
          <w:rFonts w:ascii="Arial" w:hAnsi="Arial" w:cs="Arial"/>
          <w:i/>
          <w:vertAlign w:val="superscript"/>
        </w:rPr>
        <w:t xml:space="preserve">podpis </w:t>
      </w:r>
      <w:r w:rsidRPr="008507A1">
        <w:rPr>
          <w:rFonts w:ascii="Arial" w:hAnsi="Arial" w:cs="Arial"/>
          <w:i/>
          <w:vertAlign w:val="superscript"/>
        </w:rPr>
        <w:t>Ro</w:t>
      </w:r>
      <w:r w:rsidR="00DD3713" w:rsidRPr="008507A1">
        <w:rPr>
          <w:rFonts w:ascii="Arial" w:hAnsi="Arial" w:cs="Arial"/>
          <w:i/>
          <w:vertAlign w:val="superscript"/>
        </w:rPr>
        <w:t>dziców/Opiekunów</w:t>
      </w:r>
      <w:r w:rsidRPr="008507A1">
        <w:rPr>
          <w:rFonts w:ascii="Arial" w:hAnsi="Arial" w:cs="Arial"/>
          <w:i/>
          <w:vertAlign w:val="superscript"/>
        </w:rPr>
        <w:t xml:space="preserve"> prawnych</w:t>
      </w:r>
      <w:r w:rsidR="00DD3713" w:rsidRPr="008507A1">
        <w:rPr>
          <w:rFonts w:ascii="Arial" w:hAnsi="Arial" w:cs="Arial"/>
          <w:i/>
          <w:vertAlign w:val="superscript"/>
        </w:rPr>
        <w:t>)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</w:t>
      </w:r>
      <w:r w:rsidR="001F5E59">
        <w:rPr>
          <w:rFonts w:ascii="Arial" w:hAnsi="Arial" w:cs="Arial"/>
        </w:rPr>
        <w:t xml:space="preserve"> przed zawarciem umowy zapoznałam/zapoznałe</w:t>
      </w:r>
      <w:r>
        <w:rPr>
          <w:rFonts w:ascii="Arial" w:hAnsi="Arial" w:cs="Arial"/>
        </w:rPr>
        <w:t xml:space="preserve">m się ze Statutem </w:t>
      </w:r>
      <w:r>
        <w:rPr>
          <w:rFonts w:ascii="Arial" w:hAnsi="Arial" w:cs="Arial"/>
        </w:rPr>
        <w:br/>
        <w:t xml:space="preserve">i Regulaminem </w:t>
      </w:r>
      <w:r w:rsidR="0018587B">
        <w:rPr>
          <w:rFonts w:ascii="Arial" w:hAnsi="Arial" w:cs="Arial"/>
        </w:rPr>
        <w:t>O</w:t>
      </w:r>
      <w:r w:rsidR="001F5E59">
        <w:rPr>
          <w:rFonts w:ascii="Arial" w:hAnsi="Arial" w:cs="Arial"/>
        </w:rPr>
        <w:t xml:space="preserve">rganizacyjnym </w:t>
      </w:r>
      <w:r>
        <w:rPr>
          <w:rFonts w:ascii="Arial" w:hAnsi="Arial" w:cs="Arial"/>
        </w:rPr>
        <w:t>Żłobka Miejskiego w Ustrzykach Dolnych.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DD3713" w:rsidRDefault="001F5E59" w:rsidP="008507A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Ustrzyki Dolne, dn. ……………….</w:t>
      </w:r>
      <w:r w:rsidR="00DD3713">
        <w:rPr>
          <w:rFonts w:ascii="Arial" w:hAnsi="Arial" w:cs="Arial"/>
        </w:rPr>
        <w:t xml:space="preserve">          .……………………………….....</w:t>
      </w:r>
      <w:r>
        <w:rPr>
          <w:rFonts w:ascii="Arial" w:hAnsi="Arial" w:cs="Arial"/>
        </w:rPr>
        <w:t>.......................</w:t>
      </w:r>
    </w:p>
    <w:p w:rsidR="001F5E59" w:rsidRPr="008507A1" w:rsidRDefault="001F5E59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  <w:vertAlign w:val="superscript"/>
        </w:rPr>
      </w:pPr>
      <w:r w:rsidRPr="008507A1">
        <w:rPr>
          <w:rFonts w:ascii="Arial" w:hAnsi="Arial" w:cs="Arial"/>
          <w:i/>
          <w:vertAlign w:val="superscript"/>
        </w:rPr>
        <w:t xml:space="preserve">                                                                   </w:t>
      </w:r>
      <w:r w:rsidR="008507A1">
        <w:rPr>
          <w:rFonts w:ascii="Arial" w:hAnsi="Arial" w:cs="Arial"/>
          <w:i/>
          <w:vertAlign w:val="superscript"/>
        </w:rPr>
        <w:tab/>
      </w:r>
      <w:r w:rsidR="008507A1">
        <w:rPr>
          <w:rFonts w:ascii="Arial" w:hAnsi="Arial" w:cs="Arial"/>
          <w:i/>
          <w:vertAlign w:val="superscript"/>
        </w:rPr>
        <w:tab/>
        <w:t xml:space="preserve">          </w:t>
      </w:r>
      <w:r w:rsidRPr="008507A1">
        <w:rPr>
          <w:rFonts w:ascii="Arial" w:hAnsi="Arial" w:cs="Arial"/>
          <w:i/>
          <w:vertAlign w:val="superscript"/>
        </w:rPr>
        <w:t xml:space="preserve">  (czytelny podpis Rodziców/Opiekunów prawnych)</w:t>
      </w:r>
    </w:p>
    <w:p w:rsidR="00D8437F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Podane dane osobowe podlegają ochronie zgodnie z ustawą z dnia 29 sierpnia 1997</w:t>
      </w:r>
      <w:r w:rsidR="0018587B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o ochronie danych osobowych (Dz. U. z 2016r. poz. 922</w:t>
      </w:r>
      <w:r w:rsidR="00E740AF">
        <w:rPr>
          <w:rFonts w:ascii="Arial" w:hAnsi="Arial" w:cs="Arial"/>
        </w:rPr>
        <w:t xml:space="preserve"> t.j.</w:t>
      </w:r>
      <w:r>
        <w:rPr>
          <w:rFonts w:ascii="Arial" w:hAnsi="Arial" w:cs="Arial"/>
        </w:rPr>
        <w:t>)</w:t>
      </w:r>
      <w:r w:rsidR="001F5E5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Wyrażam</w:t>
      </w:r>
      <w:r w:rsidR="0058195D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zgodę na</w:t>
      </w:r>
      <w:r w:rsidR="008221DC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przetwarzanie danych osobowych swoich i zgłoszonego dziecka </w:t>
      </w:r>
      <w:r>
        <w:rPr>
          <w:rFonts w:ascii="Arial" w:hAnsi="Arial" w:cs="Arial"/>
        </w:rPr>
        <w:br/>
        <w:t xml:space="preserve">w celach związanych z realizacją niniejszej umowy. 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8507A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Ustrzyki Dolne, dn. ……………….          .………………………………............................</w:t>
      </w:r>
    </w:p>
    <w:p w:rsidR="008507A1" w:rsidRPr="008507A1" w:rsidRDefault="008507A1" w:rsidP="008507A1">
      <w:pPr>
        <w:tabs>
          <w:tab w:val="left" w:pos="360"/>
        </w:tabs>
        <w:spacing w:line="360" w:lineRule="auto"/>
        <w:jc w:val="both"/>
        <w:rPr>
          <w:rFonts w:ascii="Arial" w:hAnsi="Arial" w:cs="Arial"/>
          <w:vertAlign w:val="superscript"/>
        </w:rPr>
      </w:pPr>
      <w:r w:rsidRPr="008507A1">
        <w:rPr>
          <w:rFonts w:ascii="Arial" w:hAnsi="Arial" w:cs="Arial"/>
          <w:i/>
          <w:vertAlign w:val="superscript"/>
        </w:rPr>
        <w:t xml:space="preserve">                                                                   </w:t>
      </w:r>
      <w:r>
        <w:rPr>
          <w:rFonts w:ascii="Arial" w:hAnsi="Arial" w:cs="Arial"/>
          <w:i/>
          <w:vertAlign w:val="superscript"/>
        </w:rPr>
        <w:tab/>
      </w:r>
      <w:r>
        <w:rPr>
          <w:rFonts w:ascii="Arial" w:hAnsi="Arial" w:cs="Arial"/>
          <w:i/>
          <w:vertAlign w:val="superscript"/>
        </w:rPr>
        <w:tab/>
        <w:t xml:space="preserve">          </w:t>
      </w:r>
      <w:r w:rsidRPr="008507A1">
        <w:rPr>
          <w:rFonts w:ascii="Arial" w:hAnsi="Arial" w:cs="Arial"/>
          <w:i/>
          <w:vertAlign w:val="superscript"/>
        </w:rPr>
        <w:t xml:space="preserve">  (czytelny podpis Rodziców/Opiekunów prawnych)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8195D" w:rsidRDefault="0058195D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Wyrażam</w:t>
      </w:r>
      <w:r w:rsidR="001F5E59">
        <w:rPr>
          <w:rFonts w:ascii="Arial" w:hAnsi="Arial" w:cs="Arial"/>
        </w:rPr>
        <w:t>y</w:t>
      </w:r>
      <w:r w:rsidR="00D8437F">
        <w:rPr>
          <w:rFonts w:ascii="Arial" w:hAnsi="Arial" w:cs="Arial"/>
        </w:rPr>
        <w:t>/nie</w:t>
      </w:r>
      <w:r w:rsidR="007609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wyrażam</w:t>
      </w:r>
      <w:r w:rsidR="001F5E59">
        <w:rPr>
          <w:rFonts w:ascii="Arial" w:hAnsi="Arial" w:cs="Arial"/>
        </w:rPr>
        <w:t>y</w:t>
      </w:r>
      <w:r>
        <w:rPr>
          <w:rFonts w:ascii="Arial" w:hAnsi="Arial" w:cs="Arial"/>
          <w:vertAlign w:val="superscript"/>
        </w:rPr>
        <w:t>*</w:t>
      </w:r>
      <w:r>
        <w:rPr>
          <w:rFonts w:ascii="Arial" w:hAnsi="Arial" w:cs="Arial"/>
        </w:rPr>
        <w:t xml:space="preserve"> zgody na korzystanie </w:t>
      </w:r>
      <w:r w:rsidR="008221DC">
        <w:rPr>
          <w:rFonts w:ascii="Arial" w:hAnsi="Arial" w:cs="Arial"/>
        </w:rPr>
        <w:t xml:space="preserve"> z </w:t>
      </w:r>
      <w:r>
        <w:rPr>
          <w:rFonts w:ascii="Arial" w:hAnsi="Arial" w:cs="Arial"/>
        </w:rPr>
        <w:t>wizerunku mojego dziecka w</w:t>
      </w:r>
      <w:r w:rsidR="008221DC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celach związanych z realizacją zadań statutowych Żłobka. </w:t>
      </w:r>
    </w:p>
    <w:p w:rsidR="001F5E59" w:rsidRDefault="001F5E59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8507A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Ustrzyki Dolne, dn. ……………….          .………………………………............................</w:t>
      </w:r>
    </w:p>
    <w:p w:rsidR="00D8437F" w:rsidRP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  <w:vertAlign w:val="superscript"/>
        </w:rPr>
      </w:pPr>
      <w:r w:rsidRPr="008507A1">
        <w:rPr>
          <w:rFonts w:ascii="Arial" w:hAnsi="Arial" w:cs="Arial"/>
          <w:i/>
          <w:vertAlign w:val="superscript"/>
        </w:rPr>
        <w:t xml:space="preserve">                                                                   </w:t>
      </w:r>
      <w:r>
        <w:rPr>
          <w:rFonts w:ascii="Arial" w:hAnsi="Arial" w:cs="Arial"/>
          <w:i/>
          <w:vertAlign w:val="superscript"/>
        </w:rPr>
        <w:tab/>
      </w:r>
      <w:r>
        <w:rPr>
          <w:rFonts w:ascii="Arial" w:hAnsi="Arial" w:cs="Arial"/>
          <w:i/>
          <w:vertAlign w:val="superscript"/>
        </w:rPr>
        <w:tab/>
        <w:t xml:space="preserve">          </w:t>
      </w:r>
      <w:r w:rsidRPr="008507A1">
        <w:rPr>
          <w:rFonts w:ascii="Arial" w:hAnsi="Arial" w:cs="Arial"/>
          <w:i/>
          <w:vertAlign w:val="superscript"/>
        </w:rPr>
        <w:t xml:space="preserve">  (czytelny podpis Rodziców/Opiekunów prawnych)</w:t>
      </w:r>
    </w:p>
    <w:p w:rsidR="007609D3" w:rsidRDefault="007609D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Wyrażam</w:t>
      </w:r>
      <w:r w:rsidR="001F5E59">
        <w:rPr>
          <w:rFonts w:ascii="Arial" w:hAnsi="Arial" w:cs="Arial"/>
        </w:rPr>
        <w:t>y</w:t>
      </w:r>
      <w:r>
        <w:rPr>
          <w:rFonts w:ascii="Arial" w:hAnsi="Arial" w:cs="Arial"/>
        </w:rPr>
        <w:t>/nie wyrażam</w:t>
      </w:r>
      <w:r w:rsidR="001F5E59">
        <w:rPr>
          <w:rFonts w:ascii="Arial" w:hAnsi="Arial" w:cs="Arial"/>
        </w:rPr>
        <w:t>y</w:t>
      </w:r>
      <w:r>
        <w:rPr>
          <w:rFonts w:ascii="Arial" w:hAnsi="Arial" w:cs="Arial"/>
          <w:vertAlign w:val="superscript"/>
        </w:rPr>
        <w:t>*</w:t>
      </w:r>
      <w:r>
        <w:rPr>
          <w:rFonts w:ascii="Arial" w:hAnsi="Arial" w:cs="Arial"/>
        </w:rPr>
        <w:t xml:space="preserve"> zgody na korzystanie z wizerunku mojego dziecka</w:t>
      </w:r>
      <w:r w:rsidR="008221DC">
        <w:rPr>
          <w:rFonts w:ascii="Arial" w:hAnsi="Arial" w:cs="Arial"/>
        </w:rPr>
        <w:t xml:space="preserve"> w celach</w:t>
      </w:r>
      <w:r>
        <w:rPr>
          <w:rFonts w:ascii="Arial" w:hAnsi="Arial" w:cs="Arial"/>
        </w:rPr>
        <w:t xml:space="preserve"> promocji Żłobka w mediach, w tym mediach społecznościowych.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8507A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Ustrzyki Dolne, dn. ……………….          .………………………………............................</w:t>
      </w:r>
    </w:p>
    <w:p w:rsidR="008507A1" w:rsidRPr="008507A1" w:rsidRDefault="008507A1" w:rsidP="008507A1">
      <w:pPr>
        <w:tabs>
          <w:tab w:val="left" w:pos="360"/>
        </w:tabs>
        <w:spacing w:line="360" w:lineRule="auto"/>
        <w:jc w:val="both"/>
        <w:rPr>
          <w:rFonts w:ascii="Arial" w:hAnsi="Arial" w:cs="Arial"/>
          <w:vertAlign w:val="superscript"/>
        </w:rPr>
      </w:pPr>
      <w:r w:rsidRPr="008507A1">
        <w:rPr>
          <w:rFonts w:ascii="Arial" w:hAnsi="Arial" w:cs="Arial"/>
          <w:i/>
          <w:vertAlign w:val="superscript"/>
        </w:rPr>
        <w:t xml:space="preserve">                                                                   </w:t>
      </w:r>
      <w:r>
        <w:rPr>
          <w:rFonts w:ascii="Arial" w:hAnsi="Arial" w:cs="Arial"/>
          <w:i/>
          <w:vertAlign w:val="superscript"/>
        </w:rPr>
        <w:tab/>
      </w:r>
      <w:r>
        <w:rPr>
          <w:rFonts w:ascii="Arial" w:hAnsi="Arial" w:cs="Arial"/>
          <w:i/>
          <w:vertAlign w:val="superscript"/>
        </w:rPr>
        <w:tab/>
        <w:t xml:space="preserve">          </w:t>
      </w:r>
      <w:r w:rsidRPr="008507A1">
        <w:rPr>
          <w:rFonts w:ascii="Arial" w:hAnsi="Arial" w:cs="Arial"/>
          <w:i/>
          <w:vertAlign w:val="superscript"/>
        </w:rPr>
        <w:t xml:space="preserve">  (czytelny podpis Rodziców/Opiekunów prawnych)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Wyrażam</w:t>
      </w:r>
      <w:r w:rsidR="001F5E59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zgodę na wykonywanie wobec mojego dziecka czynności pielęgnacyjnych.</w:t>
      </w:r>
    </w:p>
    <w:p w:rsidR="008507A1" w:rsidRDefault="008507A1" w:rsidP="008507A1">
      <w:pPr>
        <w:tabs>
          <w:tab w:val="left" w:pos="360"/>
        </w:tabs>
        <w:jc w:val="both"/>
        <w:rPr>
          <w:rFonts w:ascii="Arial" w:hAnsi="Arial" w:cs="Arial"/>
        </w:rPr>
      </w:pPr>
    </w:p>
    <w:p w:rsidR="008507A1" w:rsidRDefault="008507A1" w:rsidP="008507A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Ustrzyki Dolne, dn. ……………….          .………………………………............................</w:t>
      </w:r>
    </w:p>
    <w:p w:rsidR="008507A1" w:rsidRPr="008507A1" w:rsidRDefault="008507A1" w:rsidP="008507A1">
      <w:pPr>
        <w:tabs>
          <w:tab w:val="left" w:pos="360"/>
        </w:tabs>
        <w:spacing w:line="360" w:lineRule="auto"/>
        <w:jc w:val="both"/>
        <w:rPr>
          <w:rFonts w:ascii="Arial" w:hAnsi="Arial" w:cs="Arial"/>
          <w:vertAlign w:val="superscript"/>
        </w:rPr>
      </w:pPr>
      <w:r w:rsidRPr="008507A1">
        <w:rPr>
          <w:rFonts w:ascii="Arial" w:hAnsi="Arial" w:cs="Arial"/>
          <w:i/>
          <w:vertAlign w:val="superscript"/>
        </w:rPr>
        <w:t xml:space="preserve">                                                                   </w:t>
      </w:r>
      <w:r>
        <w:rPr>
          <w:rFonts w:ascii="Arial" w:hAnsi="Arial" w:cs="Arial"/>
          <w:i/>
          <w:vertAlign w:val="superscript"/>
        </w:rPr>
        <w:tab/>
      </w:r>
      <w:r>
        <w:rPr>
          <w:rFonts w:ascii="Arial" w:hAnsi="Arial" w:cs="Arial"/>
          <w:i/>
          <w:vertAlign w:val="superscript"/>
        </w:rPr>
        <w:tab/>
        <w:t xml:space="preserve">          </w:t>
      </w:r>
      <w:r w:rsidRPr="008507A1">
        <w:rPr>
          <w:rFonts w:ascii="Arial" w:hAnsi="Arial" w:cs="Arial"/>
          <w:i/>
          <w:vertAlign w:val="superscript"/>
        </w:rPr>
        <w:t xml:space="preserve">  (czytelny podpis Rodziców/Opiekunów prawnych)</w:t>
      </w:r>
    </w:p>
    <w:p w:rsidR="00DD3713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71645B" w:rsidRDefault="0071645B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71645B" w:rsidRDefault="0071645B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71645B" w:rsidRDefault="0071645B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8507A1" w:rsidRDefault="008507A1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71645B" w:rsidRDefault="0071645B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71645B" w:rsidRDefault="0071645B" w:rsidP="0071645B">
      <w:pPr>
        <w:pBdr>
          <w:bottom w:val="single" w:sz="4" w:space="1" w:color="auto"/>
        </w:pBd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:rsidR="00DD3713" w:rsidRPr="0071645B" w:rsidRDefault="00DD3713" w:rsidP="00E545D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</w:rPr>
      </w:pPr>
      <w:r w:rsidRPr="0071645B">
        <w:rPr>
          <w:rFonts w:ascii="Arial" w:hAnsi="Arial" w:cs="Arial"/>
          <w:b/>
          <w:vertAlign w:val="superscript"/>
        </w:rPr>
        <w:t>*</w:t>
      </w:r>
      <w:r w:rsidRPr="0071645B">
        <w:rPr>
          <w:rFonts w:ascii="Arial" w:hAnsi="Arial" w:cs="Arial"/>
          <w:sz w:val="22"/>
          <w:szCs w:val="22"/>
        </w:rPr>
        <w:t>niepotrzebne skreślić</w:t>
      </w:r>
    </w:p>
    <w:sectPr w:rsidR="00DD3713" w:rsidRPr="0071645B" w:rsidSect="00DD37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930" w:rsidRDefault="00A45930" w:rsidP="001F5E59">
      <w:r>
        <w:separator/>
      </w:r>
    </w:p>
  </w:endnote>
  <w:endnote w:type="continuationSeparator" w:id="0">
    <w:p w:rsidR="00A45930" w:rsidRDefault="00A45930" w:rsidP="001F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6513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1F5E59" w:rsidRDefault="00000442">
        <w:pPr>
          <w:pStyle w:val="Stopka"/>
          <w:jc w:val="center"/>
        </w:pPr>
        <w:r w:rsidRPr="001F5E59">
          <w:rPr>
            <w:rFonts w:ascii="Arial" w:hAnsi="Arial" w:cs="Arial"/>
            <w:sz w:val="22"/>
            <w:szCs w:val="22"/>
          </w:rPr>
          <w:fldChar w:fldCharType="begin"/>
        </w:r>
        <w:r w:rsidR="001F5E59" w:rsidRPr="001F5E59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F5E59">
          <w:rPr>
            <w:rFonts w:ascii="Arial" w:hAnsi="Arial" w:cs="Arial"/>
            <w:sz w:val="22"/>
            <w:szCs w:val="22"/>
          </w:rPr>
          <w:fldChar w:fldCharType="separate"/>
        </w:r>
        <w:r w:rsidR="004C51E5">
          <w:rPr>
            <w:rFonts w:ascii="Arial" w:hAnsi="Arial" w:cs="Arial"/>
            <w:noProof/>
            <w:sz w:val="22"/>
            <w:szCs w:val="22"/>
          </w:rPr>
          <w:t>2</w:t>
        </w:r>
        <w:r w:rsidRPr="001F5E59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1F5E59" w:rsidRDefault="001F5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930" w:rsidRDefault="00A45930" w:rsidP="001F5E59">
      <w:r>
        <w:separator/>
      </w:r>
    </w:p>
  </w:footnote>
  <w:footnote w:type="continuationSeparator" w:id="0">
    <w:p w:rsidR="00A45930" w:rsidRDefault="00A45930" w:rsidP="001F5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-2120"/>
        </w:tabs>
        <w:ind w:left="-2120" w:hanging="360"/>
      </w:pPr>
    </w:lvl>
    <w:lvl w:ilvl="1">
      <w:start w:val="1"/>
      <w:numFmt w:val="lowerLetter"/>
      <w:lvlText w:val="%2)"/>
      <w:lvlJc w:val="left"/>
      <w:pPr>
        <w:tabs>
          <w:tab w:val="num" w:pos="-1760"/>
        </w:tabs>
        <w:ind w:left="-1760" w:hanging="360"/>
      </w:pPr>
    </w:lvl>
    <w:lvl w:ilvl="2">
      <w:start w:val="1"/>
      <w:numFmt w:val="lowerLetter"/>
      <w:lvlText w:val="%3)"/>
      <w:lvlJc w:val="left"/>
      <w:pPr>
        <w:tabs>
          <w:tab w:val="num" w:pos="-1400"/>
        </w:tabs>
        <w:ind w:left="-1400" w:hanging="360"/>
      </w:pPr>
    </w:lvl>
    <w:lvl w:ilvl="3">
      <w:start w:val="1"/>
      <w:numFmt w:val="lowerLetter"/>
      <w:lvlText w:val="%4)"/>
      <w:lvlJc w:val="left"/>
      <w:pPr>
        <w:tabs>
          <w:tab w:val="num" w:pos="-1040"/>
        </w:tabs>
        <w:ind w:left="-1040" w:hanging="360"/>
      </w:pPr>
    </w:lvl>
    <w:lvl w:ilvl="4">
      <w:start w:val="1"/>
      <w:numFmt w:val="lowerLetter"/>
      <w:lvlText w:val="%5)"/>
      <w:lvlJc w:val="left"/>
      <w:pPr>
        <w:tabs>
          <w:tab w:val="num" w:pos="-680"/>
        </w:tabs>
        <w:ind w:left="-680" w:hanging="360"/>
      </w:pPr>
    </w:lvl>
    <w:lvl w:ilvl="5">
      <w:start w:val="1"/>
      <w:numFmt w:val="lowerLetter"/>
      <w:lvlText w:val="%6)"/>
      <w:lvlJc w:val="left"/>
      <w:pPr>
        <w:tabs>
          <w:tab w:val="num" w:pos="-320"/>
        </w:tabs>
        <w:ind w:left="-320" w:hanging="360"/>
      </w:pPr>
    </w:lvl>
    <w:lvl w:ilvl="6">
      <w:start w:val="1"/>
      <w:numFmt w:val="lowerLetter"/>
      <w:lvlText w:val="%7)"/>
      <w:lvlJc w:val="left"/>
      <w:pPr>
        <w:tabs>
          <w:tab w:val="num" w:pos="40"/>
        </w:tabs>
        <w:ind w:left="40" w:hanging="360"/>
      </w:pPr>
    </w:lvl>
    <w:lvl w:ilvl="7">
      <w:start w:val="1"/>
      <w:numFmt w:val="lowerLetter"/>
      <w:lvlText w:val="%8)"/>
      <w:lvlJc w:val="left"/>
      <w:pPr>
        <w:tabs>
          <w:tab w:val="num" w:pos="400"/>
        </w:tabs>
        <w:ind w:left="400" w:hanging="360"/>
      </w:pPr>
    </w:lvl>
    <w:lvl w:ilvl="8">
      <w:start w:val="1"/>
      <w:numFmt w:val="lowerLetter"/>
      <w:lvlText w:val="%9)"/>
      <w:lvlJc w:val="left"/>
      <w:pPr>
        <w:tabs>
          <w:tab w:val="num" w:pos="760"/>
        </w:tabs>
        <w:ind w:left="760" w:hanging="360"/>
      </w:pPr>
    </w:lvl>
  </w:abstractNum>
  <w:abstractNum w:abstractNumId="1" w15:restartNumberingAfterBreak="0">
    <w:nsid w:val="0000000F"/>
    <w:multiLevelType w:val="multilevel"/>
    <w:tmpl w:val="3A60E5F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3"/>
    <w:multiLevelType w:val="multilevel"/>
    <w:tmpl w:val="20F4B54C"/>
    <w:name w:val="WW8Num1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3C219F"/>
    <w:multiLevelType w:val="hybridMultilevel"/>
    <w:tmpl w:val="464E78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121944"/>
    <w:multiLevelType w:val="hybridMultilevel"/>
    <w:tmpl w:val="69A6A39E"/>
    <w:lvl w:ilvl="0" w:tplc="CA4C7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9B1AD6"/>
    <w:multiLevelType w:val="hybridMultilevel"/>
    <w:tmpl w:val="9A34314C"/>
    <w:lvl w:ilvl="0" w:tplc="B56438E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B435BEC"/>
    <w:multiLevelType w:val="hybridMultilevel"/>
    <w:tmpl w:val="6354263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D42A30"/>
    <w:multiLevelType w:val="hybridMultilevel"/>
    <w:tmpl w:val="E7C035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49F17922"/>
    <w:multiLevelType w:val="hybridMultilevel"/>
    <w:tmpl w:val="122EB378"/>
    <w:lvl w:ilvl="0" w:tplc="956014F0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C8C4CE2"/>
    <w:multiLevelType w:val="hybridMultilevel"/>
    <w:tmpl w:val="BCEC424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757A1137"/>
    <w:multiLevelType w:val="hybridMultilevel"/>
    <w:tmpl w:val="FD868C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3">
    <w:abstractNumId w:val="2"/>
    <w:lvlOverride w:ilvl="0">
      <w:startOverride w:val="1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  <w:lvlOverride w:ilvl="0">
      <w:startOverride w:val="1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7"/>
  </w:num>
  <w:num w:numId="11">
    <w:abstractNumId w:val="9"/>
  </w:num>
  <w:num w:numId="12">
    <w:abstractNumId w:val="8"/>
  </w:num>
  <w:num w:numId="13">
    <w:abstractNumId w:val="6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713"/>
    <w:rsid w:val="00000442"/>
    <w:rsid w:val="0008782A"/>
    <w:rsid w:val="00091AE8"/>
    <w:rsid w:val="000A75EA"/>
    <w:rsid w:val="00173751"/>
    <w:rsid w:val="0018587B"/>
    <w:rsid w:val="001F5E59"/>
    <w:rsid w:val="00222921"/>
    <w:rsid w:val="002B0CA7"/>
    <w:rsid w:val="002B6E09"/>
    <w:rsid w:val="002C7D86"/>
    <w:rsid w:val="002F543B"/>
    <w:rsid w:val="00312538"/>
    <w:rsid w:val="003530B5"/>
    <w:rsid w:val="00360D4B"/>
    <w:rsid w:val="003D13EA"/>
    <w:rsid w:val="004531B7"/>
    <w:rsid w:val="004900D7"/>
    <w:rsid w:val="004913CC"/>
    <w:rsid w:val="004C51E5"/>
    <w:rsid w:val="00513AD0"/>
    <w:rsid w:val="0058195D"/>
    <w:rsid w:val="005E01C5"/>
    <w:rsid w:val="005F7D8B"/>
    <w:rsid w:val="006230DE"/>
    <w:rsid w:val="006423CF"/>
    <w:rsid w:val="0071645B"/>
    <w:rsid w:val="007609D3"/>
    <w:rsid w:val="00763CA6"/>
    <w:rsid w:val="0080380E"/>
    <w:rsid w:val="008221DC"/>
    <w:rsid w:val="008507A1"/>
    <w:rsid w:val="00995360"/>
    <w:rsid w:val="00A45930"/>
    <w:rsid w:val="00A81075"/>
    <w:rsid w:val="00BF564E"/>
    <w:rsid w:val="00C1163A"/>
    <w:rsid w:val="00D76A8E"/>
    <w:rsid w:val="00D8437F"/>
    <w:rsid w:val="00DD3713"/>
    <w:rsid w:val="00DF3757"/>
    <w:rsid w:val="00E545D7"/>
    <w:rsid w:val="00E5686E"/>
    <w:rsid w:val="00E740AF"/>
    <w:rsid w:val="00EF34D9"/>
    <w:rsid w:val="00F336CF"/>
    <w:rsid w:val="00F7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0C865D-FEE0-452A-9531-E2EBECED3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37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D3713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DD3713"/>
    <w:rPr>
      <w:b/>
      <w:bCs/>
    </w:rPr>
  </w:style>
  <w:style w:type="paragraph" w:styleId="Akapitzlist">
    <w:name w:val="List Paragraph"/>
    <w:basedOn w:val="Normalny"/>
    <w:uiPriority w:val="34"/>
    <w:qFormat/>
    <w:rsid w:val="00DD37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1F5E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F5E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F5E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E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qFormat/>
    <w:rsid w:val="00763C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4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1118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Kinia</dc:creator>
  <cp:keywords/>
  <dc:description/>
  <cp:lastModifiedBy>Żłobek</cp:lastModifiedBy>
  <cp:revision>2</cp:revision>
  <dcterms:created xsi:type="dcterms:W3CDTF">2020-08-20T06:46:00Z</dcterms:created>
  <dcterms:modified xsi:type="dcterms:W3CDTF">2020-08-20T06:46:00Z</dcterms:modified>
</cp:coreProperties>
</file>